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1901331" name="251a0f5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003618" name="251a0f50-12ed-11f1-a161-6f843e80b03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6875049" name="3c811e4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709848" name="3c811e40-12ed-11f1-a161-6f843e80b03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4498290" name="5511b91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310739" name="5511b910-12ed-11f1-a161-6f843e80b03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2379258" name="669bc63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551109" name="669bc630-12ed-11f1-a161-6f843e80b03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6895784" name="7859667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4264" name="78596670-12ed-11f1-a161-6f843e80b03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8914026" name="f05557b0-12ed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768270" name="f05557b0-12ed-11f1-a161-6f843e80b03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3316907" name="0481ae00-12ee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573002" name="0481ae00-12ee-11f1-a161-6f843e80b03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8183860" name="914b1790-12ee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775795" name="914b1790-12ee-11f1-a161-6f843e80b03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1635419" name="81cc274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58629" name="81cc2740-12ef-11f1-a161-6f843e80b03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Dusche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1488750" name="98d9566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448710" name="98d95660-12ef-11f1-a161-6f843e80b03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4761072" name="ae63dd20-12ef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781296" name="ae63dd20-12ef-11f1-a161-6f843e80b03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9254098" name="21cba040-12f0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735559" name="21cba040-12f0-11f1-a161-6f843e80b03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4158610" name="65b4ba30-12f0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273210" name="65b4ba30-12f0-11f1-a161-6f843e80b03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7911066" name="36ee6f1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103966" name="36ee6f10-12f1-11f1-a161-6f843e80b03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9342344" name="4776eab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528787" name="4776eab0-12f1-11f1-a161-6f843e80b03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9581060" name="8834dc60-12f1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748916" name="8834dc60-12f1-11f1-a161-6f843e80b03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Alle 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3231496" name="0d04f3d0-12f2-11f1-a161-6f843e80b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536628" name="0d04f3d0-12f2-11f1-a161-6f843e80b03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Kirchweg 39, 8102 Oberengstringen</w:t>
          </w:r>
        </w:p>
        <w:p>
          <w:pPr>
            <w:spacing w:before="0" w:after="0"/>
          </w:pPr>
          <w:r>
            <w:t>696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footer.xml" Type="http://schemas.openxmlformats.org/officeDocument/2006/relationships/footer" Id="rId2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